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Rohrrasten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Brandschutzkasten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117011725" name="01a01450-bbac-73b6-8cc2-7e42138529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023873" name="01a01450-bbac-73b6-8cc2-7e421385294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6562122" name="01a01450-e910-7ca3-a069-25fe3670ee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7199944" name="01a01450-e910-7ca3-a069-25fe3670eea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Flachdichtung 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777739188" name="01a01454-2d7b-711a-a1d5-d5ef40ed07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6516313" name="01a01454-2d7b-711a-a1d5-d5ef40ed077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9075081" name="01a01454-b7a4-7271-9b92-422fe17874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8918173" name="01a01454-b7a4-7271-9b92-422fe178749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Hiltiwaldweg 5, 5443 Niederrohrdorf</w:t>
          </w:r>
        </w:p>
        <w:p>
          <w:pPr>
            <w:spacing w:before="0" w:after="0"/>
          </w:pPr>
          <w:r>
            <w:t>DN 1150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